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020A4128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BC2B6C" w:rsidRPr="00BC2B6C">
              <w:rPr>
                <w:b/>
                <w:bCs/>
                <w:sz w:val="40"/>
                <w:szCs w:val="40"/>
              </w:rPr>
              <w:t>15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62B458E9" w:rsidR="004569C5" w:rsidRPr="008C6AE6" w:rsidRDefault="00987F8D" w:rsidP="00FC6266">
            <w:pPr>
              <w:rPr>
                <w:noProof/>
              </w:rPr>
            </w:pPr>
            <w:r w:rsidRPr="00987F8D">
              <w:rPr>
                <w:noProof/>
              </w:rPr>
              <w:t>Inkoop, aanplant met nazorg Beplanting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575B6874" w:rsidR="004569C5" w:rsidRPr="008C6AE6" w:rsidRDefault="00EC71B3" w:rsidP="00FC6266">
            <w:r>
              <w:t xml:space="preserve">AI </w:t>
            </w:r>
            <w:r w:rsidR="00F038C8">
              <w:t>2025-0080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9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2"/>
      </w:tblGrid>
      <w:tr w:rsidR="000727E7" w14:paraId="555B2F98" w14:textId="2817E46B" w:rsidTr="00BC2B6C">
        <w:trPr>
          <w:trHeight w:val="264"/>
        </w:trPr>
        <w:tc>
          <w:tcPr>
            <w:tcW w:w="4962" w:type="dxa"/>
          </w:tcPr>
          <w:p w14:paraId="0E43AD47" w14:textId="5A5DC642" w:rsidR="000727E7" w:rsidRDefault="00987F8D" w:rsidP="000727E7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5;</w:t>
            </w:r>
          </w:p>
        </w:tc>
        <w:tc>
          <w:tcPr>
            <w:tcW w:w="4962" w:type="dxa"/>
          </w:tcPr>
          <w:p w14:paraId="37A29F09" w14:textId="3BF98633" w:rsidR="000727E7" w:rsidRDefault="00987F8D" w:rsidP="000727E7">
            <w:sdt>
              <w:sdtPr>
                <w:id w:val="-378090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Trede 2 / Trede 3</w:t>
            </w:r>
          </w:p>
        </w:tc>
      </w:tr>
      <w:tr w:rsidR="000727E7" w14:paraId="2911AB09" w14:textId="16E7BA8E" w:rsidTr="00BC2B6C">
        <w:trPr>
          <w:trHeight w:val="244"/>
        </w:trPr>
        <w:tc>
          <w:tcPr>
            <w:tcW w:w="4962" w:type="dxa"/>
          </w:tcPr>
          <w:p w14:paraId="263DB9E7" w14:textId="79C36219" w:rsidR="000727E7" w:rsidRDefault="00987F8D" w:rsidP="000727E7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4;</w:t>
            </w:r>
          </w:p>
        </w:tc>
        <w:tc>
          <w:tcPr>
            <w:tcW w:w="4962" w:type="dxa"/>
          </w:tcPr>
          <w:p w14:paraId="52EC96F4" w14:textId="74DAAD00" w:rsidR="000727E7" w:rsidRDefault="000727E7" w:rsidP="000727E7"/>
        </w:tc>
      </w:tr>
      <w:tr w:rsidR="000727E7" w14:paraId="67AAE7B5" w14:textId="1523F579" w:rsidTr="00BC2B6C">
        <w:trPr>
          <w:trHeight w:val="264"/>
        </w:trPr>
        <w:tc>
          <w:tcPr>
            <w:tcW w:w="4962" w:type="dxa"/>
          </w:tcPr>
          <w:p w14:paraId="25DB4320" w14:textId="32186C0B" w:rsidR="000727E7" w:rsidRDefault="00987F8D" w:rsidP="000727E7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3;</w:t>
            </w:r>
          </w:p>
        </w:tc>
        <w:tc>
          <w:tcPr>
            <w:tcW w:w="4962" w:type="dxa"/>
          </w:tcPr>
          <w:p w14:paraId="1F8CD815" w14:textId="7A32235F" w:rsidR="000727E7" w:rsidRDefault="00987F8D" w:rsidP="000727E7">
            <w:sdt>
              <w:sdtPr>
                <w:id w:val="-225218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Trede 1</w:t>
            </w:r>
          </w:p>
        </w:tc>
      </w:tr>
      <w:tr w:rsidR="000727E7" w14:paraId="55110D98" w14:textId="0BCB6A50" w:rsidTr="000727E7">
        <w:trPr>
          <w:gridAfter w:val="1"/>
          <w:wAfter w:w="4962" w:type="dxa"/>
          <w:trHeight w:val="248"/>
        </w:trPr>
        <w:tc>
          <w:tcPr>
            <w:tcW w:w="4962" w:type="dxa"/>
          </w:tcPr>
          <w:p w14:paraId="2287F6BA" w14:textId="3DBE53A9" w:rsidR="000727E7" w:rsidRDefault="00987F8D" w:rsidP="000727E7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2;</w:t>
            </w:r>
          </w:p>
        </w:tc>
      </w:tr>
      <w:tr w:rsidR="000727E7" w14:paraId="54D743A3" w14:textId="0632437E" w:rsidTr="000727E7">
        <w:trPr>
          <w:gridAfter w:val="1"/>
          <w:wAfter w:w="4962" w:type="dxa"/>
          <w:trHeight w:val="264"/>
        </w:trPr>
        <w:tc>
          <w:tcPr>
            <w:tcW w:w="4962" w:type="dxa"/>
          </w:tcPr>
          <w:p w14:paraId="0A4359C3" w14:textId="2ACFCF50" w:rsidR="000727E7" w:rsidRDefault="00987F8D" w:rsidP="000727E7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1;</w:t>
            </w:r>
          </w:p>
        </w:tc>
      </w:tr>
      <w:tr w:rsidR="000727E7" w14:paraId="09057516" w14:textId="38BF2C05" w:rsidTr="000727E7">
        <w:trPr>
          <w:gridAfter w:val="1"/>
          <w:wAfter w:w="4962" w:type="dxa"/>
          <w:trHeight w:val="264"/>
        </w:trPr>
        <w:tc>
          <w:tcPr>
            <w:tcW w:w="4962" w:type="dxa"/>
          </w:tcPr>
          <w:p w14:paraId="614AAE16" w14:textId="77777777" w:rsidR="000727E7" w:rsidRDefault="00987F8D" w:rsidP="000727E7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</w:t>
            </w:r>
            <w:r w:rsidR="000727E7" w:rsidRPr="008C6AE6">
              <w:t>geen van de CO2-ambitieniveau’s</w:t>
            </w:r>
            <w:r w:rsidR="000727E7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987F8D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987F8D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0B82CE2" w14:textId="77777777" w:rsidR="00EC71B3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549EACAC" w14:textId="77777777" w:rsidR="00EC71B3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65322C4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1E69A2B4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593A3A3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1BF992A9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07C2D31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46DE9BCC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50BC9A2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043349B" w14:textId="77777777" w:rsidR="00EC71B3" w:rsidRPr="00B73F27" w:rsidRDefault="00EC71B3" w:rsidP="00EC71B3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7D45CF3C" w14:textId="77777777" w:rsidR="00EC71B3" w:rsidRDefault="00EC71B3" w:rsidP="00EC71B3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B93B7" w14:textId="7E3CBE06" w:rsidR="00EC71B3" w:rsidRDefault="00EC71B3"/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58CFDBAA" w14:textId="2AE06984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</w:p>
      </w:tc>
      <w:tc>
        <w:tcPr>
          <w:tcW w:w="2041" w:type="dxa"/>
        </w:tcPr>
        <w:p w14:paraId="403D96FC" w14:textId="057CC926" w:rsidR="00EC71B3" w:rsidRPr="00DB48D5" w:rsidRDefault="00EC71B3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EC71B3" w:rsidRDefault="00EC7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727E7"/>
    <w:rsid w:val="000B46D8"/>
    <w:rsid w:val="00113409"/>
    <w:rsid w:val="00177A29"/>
    <w:rsid w:val="001A2232"/>
    <w:rsid w:val="001B35A9"/>
    <w:rsid w:val="00242716"/>
    <w:rsid w:val="00260E91"/>
    <w:rsid w:val="002B5524"/>
    <w:rsid w:val="00387F80"/>
    <w:rsid w:val="003B3222"/>
    <w:rsid w:val="00424DED"/>
    <w:rsid w:val="004569C5"/>
    <w:rsid w:val="00482A4F"/>
    <w:rsid w:val="00527398"/>
    <w:rsid w:val="005357F9"/>
    <w:rsid w:val="00537CF3"/>
    <w:rsid w:val="00561911"/>
    <w:rsid w:val="0056647E"/>
    <w:rsid w:val="005749BA"/>
    <w:rsid w:val="00632123"/>
    <w:rsid w:val="006D10C6"/>
    <w:rsid w:val="007373CB"/>
    <w:rsid w:val="00754A34"/>
    <w:rsid w:val="00762F7E"/>
    <w:rsid w:val="007E1977"/>
    <w:rsid w:val="008104C5"/>
    <w:rsid w:val="008402D9"/>
    <w:rsid w:val="008A174E"/>
    <w:rsid w:val="009175F9"/>
    <w:rsid w:val="009761CF"/>
    <w:rsid w:val="00987F8D"/>
    <w:rsid w:val="00995F1F"/>
    <w:rsid w:val="009B0D92"/>
    <w:rsid w:val="009D64AB"/>
    <w:rsid w:val="00A03098"/>
    <w:rsid w:val="00A3732E"/>
    <w:rsid w:val="00A53085"/>
    <w:rsid w:val="00A87C49"/>
    <w:rsid w:val="00BA17B5"/>
    <w:rsid w:val="00BC2B6C"/>
    <w:rsid w:val="00BD0C39"/>
    <w:rsid w:val="00C6798D"/>
    <w:rsid w:val="00C85A1B"/>
    <w:rsid w:val="00CA1BAC"/>
    <w:rsid w:val="00CB5431"/>
    <w:rsid w:val="00CE174B"/>
    <w:rsid w:val="00D22EFC"/>
    <w:rsid w:val="00D45933"/>
    <w:rsid w:val="00DB74E1"/>
    <w:rsid w:val="00E20DD9"/>
    <w:rsid w:val="00EB1492"/>
    <w:rsid w:val="00EB4602"/>
    <w:rsid w:val="00EC71B3"/>
    <w:rsid w:val="00EF3194"/>
    <w:rsid w:val="00F038C8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0727E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Meijer, Gabriël</cp:lastModifiedBy>
  <cp:revision>8</cp:revision>
  <dcterms:created xsi:type="dcterms:W3CDTF">2025-07-09T10:33:00Z</dcterms:created>
  <dcterms:modified xsi:type="dcterms:W3CDTF">2025-08-27T12:27:00Z</dcterms:modified>
</cp:coreProperties>
</file>